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TERMO DE RECEBIMENTO DEFINITIVO</w:t>
      </w:r>
    </w:p>
    <w:p>
      <w:r>
        <w:t>(modelo)</w:t>
        <w:br/>
      </w:r>
    </w:p>
    <w:p>
      <w:r>
        <w:t>Vimos reiterar, por meio deste, e, mediante Termo de Recebimento Provisório emitido em __/__/____, pelos que assinam in fine este documento, tendo sido verificada a inexistência de danos, vícios ou defeitos, a conclusão definitiva da obra (ou do serviço) ____________________________, executada(o) pela empresa ______________________________________________.</w:t>
        <w:br/>
      </w:r>
    </w:p>
    <w:p>
      <w:r>
        <w:t>A obra (ou serviço) referencia-se pela Licitação nº ______, modalidade ____________ e tipo ____________, e pelo Contrato nº ____________, datado de ____ de __________ de 200x.</w:t>
        <w:br/>
      </w:r>
    </w:p>
    <w:p>
      <w:r>
        <w:t>(Cidade), ____ de __________ de 200x</w:t>
        <w:br/>
      </w:r>
    </w:p>
    <w:p>
      <w:r>
        <w:t>____________________________________</w:t>
        <w:br/>
        <w:t>Fiscal da Obra</w:t>
      </w:r>
    </w:p>
    <w:p>
      <w:r>
        <w:t>____________________________________</w:t>
        <w:br/>
        <w:t>Fiscal da Obra</w:t>
      </w:r>
    </w:p>
    <w:p>
      <w:r>
        <w:br w:type="page"/>
      </w:r>
    </w:p>
    <w:p>
      <w:pPr>
        <w:pStyle w:val="Heading1"/>
      </w:pPr>
      <w:r>
        <w:t>TERMO DE RECEBIMENTO PROVISÓRIO</w:t>
      </w:r>
    </w:p>
    <w:p>
      <w:r>
        <w:t>(modelo)</w:t>
        <w:br/>
      </w:r>
    </w:p>
    <w:p>
      <w:r>
        <w:t>Atestamos, para os devidos fins, após realizar vistoria final, que a obra (ou o serviço) ____________________________ encontra-se concluída pela empresa ____________________________, sem existência de danos, vícios ou defeitos visíveis e que tudo está de acordo com os projetos, no que tange a formas, quantidades e especificações.</w:t>
        <w:br/>
      </w:r>
    </w:p>
    <w:p>
      <w:r>
        <w:t>A obra (ou serviço) referencia-se pela Licitação nº ______, modalidade ____________ e tipo ____________, e pelo Contrato nº ____________, datado de ____ de __________ de 200x.</w:t>
        <w:br/>
      </w:r>
    </w:p>
    <w:p>
      <w:r>
        <w:t>A partir da presente data, passa a contar o prazo de 90 (noventa dias) para verificação de danos, vícios ou defeitos pós-entrega, determinado na Lei 8.666/93, para fins de recebimento definitivo da obra, bem como dos prazos e demais garantias asseguradas pelo Código Civil e Código de Defesa do Consumidor.</w:t>
        <w:br/>
      </w:r>
    </w:p>
    <w:p>
      <w:r>
        <w:t>(Cidade), ____ de __________ de 200x</w:t>
        <w:br/>
      </w:r>
    </w:p>
    <w:p>
      <w:r>
        <w:t>____________________________________</w:t>
        <w:br/>
        <w:t>Fiscal da Obra</w:t>
      </w:r>
    </w:p>
    <w:p>
      <w:r>
        <w:t>____________________________________</w:t>
        <w:br/>
        <w:t>Fiscal da Obra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